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2DBE" w:rsidRPr="00A9350E" w:rsidRDefault="00000000" w:rsidP="00A9350E">
      <w:pPr>
        <w:pStyle w:val="Ttulo2"/>
        <w:jc w:val="center"/>
        <w:rPr>
          <w:lang w:val="es-ES"/>
        </w:rPr>
      </w:pPr>
      <w:r w:rsidRPr="00A9350E">
        <w:rPr>
          <w:lang w:val="es-ES"/>
        </w:rPr>
        <w:t>CHECKLIST LEGAL Y OPERATIVO</w:t>
      </w:r>
    </w:p>
    <w:p w:rsidR="00D52DBE" w:rsidRPr="00A9350E" w:rsidRDefault="00000000" w:rsidP="00A9350E">
      <w:pPr>
        <w:jc w:val="center"/>
        <w:rPr>
          <w:lang w:val="es-ES"/>
        </w:rPr>
      </w:pPr>
      <w:r w:rsidRPr="00A9350E">
        <w:rPr>
          <w:lang w:val="es-ES"/>
        </w:rPr>
        <w:t>Implantación de sistema de registro horario</w:t>
      </w:r>
      <w:r w:rsidR="00AD03F6">
        <w:rPr>
          <w:lang w:val="es-ES"/>
        </w:rPr>
        <w:t xml:space="preserve"> </w:t>
      </w:r>
      <w:proofErr w:type="spellStart"/>
      <w:r w:rsidR="00AD03F6">
        <w:rPr>
          <w:lang w:val="es-ES"/>
        </w:rPr>
        <w:t>Neosolvex</w:t>
      </w:r>
      <w:proofErr w:type="spellEnd"/>
    </w:p>
    <w:p w:rsidR="00D52DBE" w:rsidRPr="00A9350E" w:rsidRDefault="00D52DBE">
      <w:pPr>
        <w:rPr>
          <w:lang w:val="es-ES"/>
        </w:rPr>
      </w:pP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Empresa: _______________________________</w:t>
      </w:r>
    </w:p>
    <w:p w:rsidR="00D52DBE" w:rsidRPr="00A9350E" w:rsidRDefault="00D52DBE">
      <w:pPr>
        <w:rPr>
          <w:lang w:val="es-ES"/>
        </w:rPr>
      </w:pPr>
    </w:p>
    <w:p w:rsidR="00D52DBE" w:rsidRPr="00A9350E" w:rsidRDefault="00000000" w:rsidP="00F73CA1">
      <w:pPr>
        <w:pStyle w:val="Ttulo2"/>
        <w:rPr>
          <w:lang w:val="es-ES"/>
        </w:rPr>
      </w:pPr>
      <w:r w:rsidRPr="00A9350E">
        <w:rPr>
          <w:lang w:val="es-ES"/>
        </w:rPr>
        <w:t>DOCUMENTACIÓN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Anexo contractual firmado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Copia entregada a la persona trabajadora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Copia archivada en expediente laboral</w:t>
      </w:r>
    </w:p>
    <w:p w:rsidR="00D52DBE" w:rsidRPr="00A9350E" w:rsidRDefault="00D52DBE">
      <w:pPr>
        <w:rPr>
          <w:lang w:val="es-ES"/>
        </w:rPr>
      </w:pPr>
    </w:p>
    <w:p w:rsidR="00D52DBE" w:rsidRPr="00A9350E" w:rsidRDefault="00000000" w:rsidP="00F73CA1">
      <w:pPr>
        <w:pStyle w:val="Ttulo2"/>
        <w:rPr>
          <w:lang w:val="es-ES"/>
        </w:rPr>
      </w:pPr>
      <w:r w:rsidRPr="00A9350E">
        <w:rPr>
          <w:lang w:val="es-ES"/>
        </w:rPr>
        <w:t>SISTEMA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Registro de horas reales sin redondeos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Acceso del trabajador a sus registros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Conservación mínima de 4 años</w:t>
      </w:r>
    </w:p>
    <w:p w:rsidR="00D52DBE" w:rsidRPr="00A9350E" w:rsidRDefault="00D52DBE">
      <w:pPr>
        <w:rPr>
          <w:lang w:val="es-ES"/>
        </w:rPr>
      </w:pPr>
    </w:p>
    <w:p w:rsidR="00D52DBE" w:rsidRPr="00A9350E" w:rsidRDefault="00000000" w:rsidP="00F73CA1">
      <w:pPr>
        <w:pStyle w:val="Ttulo2"/>
        <w:rPr>
          <w:lang w:val="es-ES"/>
        </w:rPr>
      </w:pPr>
      <w:r w:rsidRPr="00A9350E">
        <w:rPr>
          <w:lang w:val="es-ES"/>
        </w:rPr>
        <w:t>ORGANIZACIÓN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Jornada de referencia definida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Periodo de cómputo establecido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 xml:space="preserve">□ Límites diarios </w:t>
      </w:r>
      <w:r w:rsidRPr="00AD03F6">
        <w:rPr>
          <w:lang w:val="es-ES"/>
        </w:rPr>
        <w:t>configurados</w:t>
      </w:r>
    </w:p>
    <w:p w:rsidR="00D52DBE" w:rsidRPr="00A9350E" w:rsidRDefault="00D52DBE">
      <w:pPr>
        <w:rPr>
          <w:lang w:val="es-ES"/>
        </w:rPr>
      </w:pPr>
    </w:p>
    <w:p w:rsidR="00D52DBE" w:rsidRPr="00A9350E" w:rsidRDefault="00000000" w:rsidP="00F73CA1">
      <w:pPr>
        <w:pStyle w:val="Ttulo2"/>
        <w:rPr>
          <w:lang w:val="es-ES"/>
        </w:rPr>
      </w:pPr>
      <w:r w:rsidRPr="00A9350E">
        <w:rPr>
          <w:lang w:val="es-ES"/>
        </w:rPr>
        <w:t>INSPECCIÓN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Documentación disponible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Registros exportables</w:t>
      </w:r>
    </w:p>
    <w:p w:rsidR="00D52DBE" w:rsidRPr="00A9350E" w:rsidRDefault="00000000">
      <w:pPr>
        <w:rPr>
          <w:lang w:val="es-ES"/>
        </w:rPr>
      </w:pPr>
      <w:r w:rsidRPr="00A9350E">
        <w:rPr>
          <w:lang w:val="es-ES"/>
        </w:rPr>
        <w:t>□ Sistema explicado a la plantilla</w:t>
      </w:r>
    </w:p>
    <w:sectPr w:rsidR="00D52DBE" w:rsidRPr="00A9350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5332849">
    <w:abstractNumId w:val="8"/>
  </w:num>
  <w:num w:numId="2" w16cid:durableId="1632590745">
    <w:abstractNumId w:val="6"/>
  </w:num>
  <w:num w:numId="3" w16cid:durableId="579338956">
    <w:abstractNumId w:val="5"/>
  </w:num>
  <w:num w:numId="4" w16cid:durableId="2005694399">
    <w:abstractNumId w:val="4"/>
  </w:num>
  <w:num w:numId="5" w16cid:durableId="1131242950">
    <w:abstractNumId w:val="7"/>
  </w:num>
  <w:num w:numId="6" w16cid:durableId="502204486">
    <w:abstractNumId w:val="3"/>
  </w:num>
  <w:num w:numId="7" w16cid:durableId="572156913">
    <w:abstractNumId w:val="2"/>
  </w:num>
  <w:num w:numId="8" w16cid:durableId="1046830253">
    <w:abstractNumId w:val="1"/>
  </w:num>
  <w:num w:numId="9" w16cid:durableId="1912496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C751F"/>
    <w:rsid w:val="00A9350E"/>
    <w:rsid w:val="00AA1D8D"/>
    <w:rsid w:val="00AD03F6"/>
    <w:rsid w:val="00B47730"/>
    <w:rsid w:val="00CB0664"/>
    <w:rsid w:val="00D52DBE"/>
    <w:rsid w:val="00DF6717"/>
    <w:rsid w:val="00F375C7"/>
    <w:rsid w:val="00F73C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397C928-D219-4524-8FB2-46315B3D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4</cp:revision>
  <dcterms:created xsi:type="dcterms:W3CDTF">2013-12-23T23:15:00Z</dcterms:created>
  <dcterms:modified xsi:type="dcterms:W3CDTF">2026-01-07T09:38:00Z</dcterms:modified>
  <cp:category/>
</cp:coreProperties>
</file>